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206 Lyrical dance Ювенали Solo 1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Міщенко Альона</w:t>
      </w:r>
    </w:p>
    <w:p>
      <w:pPr>
        <w:spacing w:before="0" w:after="0"/>
      </w:pPr>
      <w:r>
        <w:t>D - Шаповалова Тетяна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#208 Аріна Смірнова - 1 місце</w:t>
      </w:r>
    </w:p>
    <w:p>
      <w:pPr>
        <w:pStyle w:val="ListNumber"/>
      </w:pPr>
      <w:r>
        <w:t>#225 Валерія Сидорець - 2 місце</w:t>
      </w:r>
    </w:p>
    <w:p>
      <w:pPr>
        <w:pStyle w:val="ListNumber"/>
      </w:pPr>
      <w:r>
        <w:t>#360 Анастасія Войтова - 3 місце</w:t>
      </w:r>
    </w:p>
    <w:p>
      <w:pPr>
        <w:pStyle w:val="ListNumber"/>
      </w:pPr>
      <w:r>
        <w:t>#359 Ярина Владикіна - 4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208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225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360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359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